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EBEBEB"/>
  <w:body>
    <w:tbl>
      <w:tblPr>
        <w:tblStyle w:val="TableGrid"/>
        <w:tblW w:w="9498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1"/>
        <w:gridCol w:w="5817"/>
      </w:tblGrid>
      <w:tr w:rsidR="008F4FF9" w:rsidRPr="003F2E94" w14:paraId="01644863" w14:textId="77777777" w:rsidTr="009447D5">
        <w:trPr>
          <w:jc w:val="center"/>
        </w:trPr>
        <w:tc>
          <w:tcPr>
            <w:tcW w:w="9498" w:type="dxa"/>
            <w:gridSpan w:val="2"/>
            <w:vAlign w:val="center"/>
          </w:tcPr>
          <w:p w14:paraId="68B4F693" w14:textId="3E06CDFB" w:rsidR="008F4FF9" w:rsidRPr="0043212C" w:rsidRDefault="002A4F88" w:rsidP="002A4F88">
            <w:pPr>
              <w:jc w:val="center"/>
              <w:rPr>
                <w:rFonts w:ascii="Ms Madi" w:hAnsi="Ms Madi" w:cs="Calibri"/>
                <w:bCs/>
                <w:color w:val="4F81BD" w:themeColor="accent1"/>
                <w:sz w:val="128"/>
                <w:szCs w:val="56"/>
                <w14:shadow w14:blurRad="38100" w14:dist="25400" w14:dir="5400000" w14:sx="100000" w14:sy="100000" w14:kx="0" w14:ky="0" w14:algn="ctr">
                  <w14:srgbClr w14:val="6E747A">
                    <w14:alpha w14:val="57000"/>
                  </w14:srgb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43212C">
              <w:rPr>
                <w:rFonts w:ascii="Ms Madi" w:hAnsi="Ms Madi" w:cs="Calibri"/>
                <w:bCs/>
                <w:color w:val="4F81BD" w:themeColor="accent1"/>
                <w:sz w:val="128"/>
                <w:szCs w:val="56"/>
                <w14:shadow w14:blurRad="38100" w14:dist="25400" w14:dir="5400000" w14:sx="100000" w14:sy="100000" w14:kx="0" w14:ky="0" w14:algn="ctr">
                  <w14:srgbClr w14:val="6E747A">
                    <w14:alpha w14:val="57000"/>
                  </w14:srgb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Price List</w:t>
            </w:r>
          </w:p>
        </w:tc>
      </w:tr>
      <w:tr w:rsidR="005C503F" w:rsidRPr="003F2E94" w14:paraId="190A824A" w14:textId="77777777" w:rsidTr="0043212C">
        <w:trPr>
          <w:jc w:val="center"/>
        </w:trPr>
        <w:tc>
          <w:tcPr>
            <w:tcW w:w="9498" w:type="dxa"/>
            <w:gridSpan w:val="2"/>
            <w:shd w:val="clear" w:color="auto" w:fill="000000" w:themeFill="text1"/>
            <w:vAlign w:val="center"/>
          </w:tcPr>
          <w:p w14:paraId="118AE89D" w14:textId="324B7D76" w:rsidR="005C503F" w:rsidRPr="0043212C" w:rsidRDefault="005C503F" w:rsidP="0071768C">
            <w:pPr>
              <w:jc w:val="center"/>
              <w:rPr>
                <w:rFonts w:ascii="Teko" w:hAnsi="Teko" w:cs="Teko"/>
                <w:color w:val="4F81BD" w:themeColor="accent1"/>
                <w:spacing w:val="40"/>
              </w:rPr>
            </w:pPr>
            <w:r w:rsidRPr="0043212C">
              <w:rPr>
                <w:rFonts w:ascii="Teko" w:hAnsi="Teko" w:cs="Teko"/>
                <w:color w:val="4F81BD" w:themeColor="accent1"/>
                <w:spacing w:val="40"/>
                <w:sz w:val="44"/>
                <w:szCs w:val="44"/>
              </w:rPr>
              <w:t>BEAUTY SALON</w:t>
            </w:r>
          </w:p>
        </w:tc>
      </w:tr>
      <w:tr w:rsidR="00D97FA6" w:rsidRPr="003F2E94" w14:paraId="416CEF11" w14:textId="77777777" w:rsidTr="009447D5">
        <w:trPr>
          <w:jc w:val="center"/>
        </w:trPr>
        <w:tc>
          <w:tcPr>
            <w:tcW w:w="3681" w:type="dxa"/>
            <w:vAlign w:val="center"/>
          </w:tcPr>
          <w:p w14:paraId="1D16B1CF" w14:textId="77777777" w:rsidR="00D97FA6" w:rsidRPr="003F2E94" w:rsidRDefault="00D97FA6" w:rsidP="00D97FA6">
            <w:pPr>
              <w:spacing w:before="360" w:after="360"/>
              <w:rPr>
                <w:rFonts w:ascii="Calibri" w:hAnsi="Calibri" w:cs="Calibri"/>
              </w:rPr>
            </w:pPr>
            <w:r w:rsidRPr="003F2E94">
              <w:rPr>
                <w:rFonts w:ascii="Calibri" w:hAnsi="Calibri" w:cs="Calibri"/>
                <w:noProof/>
              </w:rPr>
              <w:drawing>
                <wp:inline distT="0" distB="0" distL="0" distR="0" wp14:anchorId="322DABF1" wp14:editId="5E09A193">
                  <wp:extent cx="2160000" cy="2147050"/>
                  <wp:effectExtent l="0" t="0" r="0" b="0"/>
                  <wp:docPr id="108234910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2349107" name="Picture 1082349107"/>
                          <pic:cNvPicPr/>
                        </pic:nvPicPr>
                        <pic:blipFill rotWithShape="1">
                          <a:blip r:embed="rId8"/>
                          <a:srcRect l="16312" r="16586"/>
                          <a:stretch/>
                        </pic:blipFill>
                        <pic:spPr bwMode="auto">
                          <a:xfrm>
                            <a:off x="0" y="0"/>
                            <a:ext cx="2160000" cy="2147050"/>
                          </a:xfrm>
                          <a:prstGeom prst="round2Same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  <w:vAlign w:val="center"/>
          </w:tcPr>
          <w:p w14:paraId="101C2107" w14:textId="77777777" w:rsidR="00D97FA6" w:rsidRDefault="00D97FA6" w:rsidP="00D97FA6">
            <w:pPr>
              <w:spacing w:before="120" w:after="120"/>
              <w:ind w:left="227"/>
              <w:rPr>
                <w:rFonts w:ascii="Calibri" w:hAnsi="Calibri" w:cs="Calibri"/>
                <w:b/>
                <w:bCs/>
                <w:sz w:val="36"/>
                <w:szCs w:val="36"/>
              </w:rPr>
            </w:pPr>
            <w:r w:rsidRPr="0071768C">
              <w:rPr>
                <w:rFonts w:ascii="Calibri" w:hAnsi="Calibri" w:cs="Calibri"/>
                <w:b/>
                <w:bCs/>
                <w:sz w:val="36"/>
                <w:szCs w:val="36"/>
              </w:rPr>
              <w:t>MASSAGE</w:t>
            </w:r>
          </w:p>
          <w:p w14:paraId="222BB467" w14:textId="77777777" w:rsidR="00D97FA6" w:rsidRPr="0071768C" w:rsidRDefault="00D97FA6" w:rsidP="00D97FA6">
            <w:pPr>
              <w:spacing w:before="120" w:after="120"/>
              <w:ind w:left="227"/>
              <w:rPr>
                <w:rFonts w:ascii="Calibri" w:hAnsi="Calibri" w:cs="Calibri"/>
                <w:sz w:val="28"/>
                <w:szCs w:val="28"/>
              </w:rPr>
            </w:pPr>
            <w:r w:rsidRPr="0071768C">
              <w:rPr>
                <w:rFonts w:ascii="Calibri" w:hAnsi="Calibri" w:cs="Calibri"/>
                <w:sz w:val="28"/>
                <w:szCs w:val="28"/>
              </w:rPr>
              <w:t>Massage therapy for 45 minutes using essential oils, focusing on stress relief and muscle relaxation.</w:t>
            </w:r>
          </w:p>
          <w:p w14:paraId="1E01AD95" w14:textId="01B4A95D" w:rsidR="00D97FA6" w:rsidRPr="003F2E94" w:rsidRDefault="00D97FA6" w:rsidP="00D97FA6">
            <w:pPr>
              <w:spacing w:before="240" w:after="240"/>
              <w:ind w:left="227"/>
              <w:rPr>
                <w:rFonts w:ascii="Calibri" w:hAnsi="Calibri" w:cs="Calibri"/>
              </w:rPr>
            </w:pPr>
            <w:r w:rsidRPr="0071768C">
              <w:rPr>
                <w:rFonts w:ascii="Teko" w:hAnsi="Teko" w:cs="Teko"/>
                <w:spacing w:val="40"/>
                <w:sz w:val="56"/>
                <w:szCs w:val="56"/>
              </w:rPr>
              <w:t>$</w:t>
            </w:r>
            <w:r>
              <w:rPr>
                <w:rFonts w:ascii="Teko" w:hAnsi="Teko" w:cs="Teko"/>
                <w:spacing w:val="40"/>
                <w:sz w:val="56"/>
                <w:szCs w:val="56"/>
              </w:rPr>
              <w:t>5</w:t>
            </w:r>
            <w:r w:rsidRPr="0071768C">
              <w:rPr>
                <w:rFonts w:ascii="Teko" w:hAnsi="Teko" w:cs="Teko"/>
                <w:spacing w:val="40"/>
                <w:sz w:val="56"/>
                <w:szCs w:val="56"/>
              </w:rPr>
              <w:t>0</w:t>
            </w:r>
          </w:p>
        </w:tc>
      </w:tr>
      <w:tr w:rsidR="00D97FA6" w:rsidRPr="003F2E94" w14:paraId="40B86875" w14:textId="77777777" w:rsidTr="009447D5">
        <w:trPr>
          <w:jc w:val="center"/>
        </w:trPr>
        <w:tc>
          <w:tcPr>
            <w:tcW w:w="3681" w:type="dxa"/>
            <w:vAlign w:val="center"/>
          </w:tcPr>
          <w:p w14:paraId="0B1C3306" w14:textId="77777777" w:rsidR="00D97FA6" w:rsidRPr="003F2E94" w:rsidRDefault="00D97FA6" w:rsidP="00D97FA6">
            <w:pPr>
              <w:spacing w:before="360" w:after="360"/>
              <w:rPr>
                <w:rFonts w:ascii="Calibri" w:hAnsi="Calibri" w:cs="Calibri"/>
              </w:rPr>
            </w:pPr>
            <w:r w:rsidRPr="003F2E94">
              <w:rPr>
                <w:rFonts w:ascii="Calibri" w:hAnsi="Calibri" w:cs="Calibri"/>
                <w:noProof/>
              </w:rPr>
              <w:drawing>
                <wp:inline distT="0" distB="0" distL="0" distR="0" wp14:anchorId="70092A42" wp14:editId="154C79A3">
                  <wp:extent cx="2160000" cy="1442206"/>
                  <wp:effectExtent l="0" t="0" r="0" b="5715"/>
                  <wp:docPr id="89908782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9087829" name="Picture 899087829"/>
                          <pic:cNvPicPr/>
                        </pic:nvPicPr>
                        <pic:blipFill rotWithShape="1">
                          <a:blip r:embed="rId9"/>
                          <a:srcRect l="18559" t="21500" r="16657" b="13548"/>
                          <a:stretch/>
                        </pic:blipFill>
                        <pic:spPr bwMode="auto">
                          <a:xfrm>
                            <a:off x="0" y="0"/>
                            <a:ext cx="2160000" cy="14422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  <w:vAlign w:val="center"/>
          </w:tcPr>
          <w:p w14:paraId="3910C82D" w14:textId="77777777" w:rsidR="00D97FA6" w:rsidRDefault="00D97FA6" w:rsidP="00D97FA6">
            <w:pPr>
              <w:spacing w:before="120" w:after="120"/>
              <w:ind w:left="227"/>
              <w:rPr>
                <w:rFonts w:ascii="Calibri" w:hAnsi="Calibri" w:cs="Calibri"/>
                <w:b/>
                <w:bCs/>
                <w:sz w:val="36"/>
                <w:szCs w:val="36"/>
              </w:rPr>
            </w:pPr>
            <w:r w:rsidRPr="0071768C">
              <w:rPr>
                <w:rFonts w:ascii="Calibri" w:hAnsi="Calibri" w:cs="Calibri"/>
                <w:b/>
                <w:bCs/>
                <w:sz w:val="36"/>
                <w:szCs w:val="36"/>
              </w:rPr>
              <w:t>LUXURY PEDICURE</w:t>
            </w:r>
          </w:p>
          <w:p w14:paraId="53DC2F1A" w14:textId="77777777" w:rsidR="00D97FA6" w:rsidRPr="00D97FA6" w:rsidRDefault="00D97FA6" w:rsidP="00D97FA6">
            <w:pPr>
              <w:spacing w:before="120" w:after="120"/>
              <w:ind w:left="227"/>
              <w:rPr>
                <w:rFonts w:ascii="Calibri" w:hAnsi="Calibri" w:cs="Calibri"/>
                <w:sz w:val="28"/>
                <w:szCs w:val="28"/>
              </w:rPr>
            </w:pPr>
            <w:r w:rsidRPr="00D97FA6">
              <w:rPr>
                <w:rFonts w:ascii="Calibri" w:hAnsi="Calibri" w:cs="Calibri"/>
                <w:sz w:val="28"/>
                <w:szCs w:val="28"/>
              </w:rPr>
              <w:t>Pedicure with premium products, including a 30-minute foot massage and exfoliation.</w:t>
            </w:r>
          </w:p>
          <w:p w14:paraId="0D102DC4" w14:textId="4107E099" w:rsidR="00D97FA6" w:rsidRPr="003F2E94" w:rsidRDefault="00D97FA6" w:rsidP="00D97FA6">
            <w:pPr>
              <w:spacing w:before="240" w:after="240"/>
              <w:ind w:left="227"/>
              <w:rPr>
                <w:rFonts w:ascii="Calibri" w:hAnsi="Calibri" w:cs="Calibri"/>
              </w:rPr>
            </w:pPr>
            <w:r w:rsidRPr="0071768C">
              <w:rPr>
                <w:rFonts w:ascii="Teko" w:hAnsi="Teko" w:cs="Teko"/>
                <w:spacing w:val="40"/>
                <w:sz w:val="56"/>
                <w:szCs w:val="56"/>
              </w:rPr>
              <w:t>$60</w:t>
            </w:r>
          </w:p>
        </w:tc>
      </w:tr>
      <w:tr w:rsidR="00D97FA6" w:rsidRPr="003F2E94" w14:paraId="6C42301C" w14:textId="77777777" w:rsidTr="009447D5">
        <w:trPr>
          <w:jc w:val="center"/>
        </w:trPr>
        <w:tc>
          <w:tcPr>
            <w:tcW w:w="3681" w:type="dxa"/>
            <w:vAlign w:val="center"/>
          </w:tcPr>
          <w:p w14:paraId="7D8C2971" w14:textId="77777777" w:rsidR="00D97FA6" w:rsidRPr="003F2E94" w:rsidRDefault="00D97FA6" w:rsidP="00D97FA6">
            <w:pPr>
              <w:spacing w:before="360" w:after="360"/>
              <w:rPr>
                <w:rFonts w:ascii="Calibri" w:hAnsi="Calibri" w:cs="Calibri"/>
              </w:rPr>
            </w:pPr>
            <w:r w:rsidRPr="003F2E94">
              <w:rPr>
                <w:rFonts w:ascii="Calibri" w:hAnsi="Calibri" w:cs="Calibri"/>
                <w:noProof/>
              </w:rPr>
              <w:drawing>
                <wp:inline distT="0" distB="0" distL="0" distR="0" wp14:anchorId="6A287C2E" wp14:editId="7AB18CD3">
                  <wp:extent cx="2160000" cy="1438500"/>
                  <wp:effectExtent l="0" t="0" r="0" b="0"/>
                  <wp:docPr id="153010470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0104700" name="Picture 153010470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43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  <w:vAlign w:val="center"/>
          </w:tcPr>
          <w:p w14:paraId="20DA3EE1" w14:textId="77777777" w:rsidR="00D97FA6" w:rsidRPr="0071768C" w:rsidRDefault="00D97FA6" w:rsidP="00D97FA6">
            <w:pPr>
              <w:spacing w:before="120" w:after="120"/>
              <w:ind w:left="227"/>
              <w:rPr>
                <w:rFonts w:ascii="Calibri" w:hAnsi="Calibri" w:cs="Calibri"/>
                <w:b/>
                <w:bCs/>
                <w:sz w:val="36"/>
                <w:szCs w:val="36"/>
              </w:rPr>
            </w:pPr>
            <w:r w:rsidRPr="0071768C">
              <w:rPr>
                <w:rFonts w:ascii="Calibri" w:hAnsi="Calibri" w:cs="Calibri"/>
                <w:b/>
                <w:bCs/>
                <w:sz w:val="36"/>
                <w:szCs w:val="36"/>
              </w:rPr>
              <w:t>RELAXING FACIAL</w:t>
            </w:r>
          </w:p>
          <w:p w14:paraId="6FAAF8B4" w14:textId="77777777" w:rsidR="00D97FA6" w:rsidRPr="00D97FA6" w:rsidRDefault="00D97FA6" w:rsidP="00D97FA6">
            <w:pPr>
              <w:spacing w:before="120" w:after="120"/>
              <w:ind w:left="227"/>
              <w:rPr>
                <w:rFonts w:ascii="Calibri" w:hAnsi="Calibri" w:cs="Calibri"/>
                <w:sz w:val="28"/>
                <w:szCs w:val="28"/>
              </w:rPr>
            </w:pPr>
            <w:r w:rsidRPr="00D97FA6">
              <w:rPr>
                <w:rFonts w:ascii="Calibri" w:hAnsi="Calibri" w:cs="Calibri"/>
                <w:sz w:val="28"/>
                <w:szCs w:val="28"/>
              </w:rPr>
              <w:t>Facial treatment for 45 minutes using natural and organic ingredients, followed by a soothing face massage.</w:t>
            </w:r>
          </w:p>
          <w:p w14:paraId="29F30CE3" w14:textId="0D140FB9" w:rsidR="00D97FA6" w:rsidRPr="003F2E94" w:rsidRDefault="00D97FA6" w:rsidP="00D97FA6">
            <w:pPr>
              <w:spacing w:before="240" w:after="240"/>
              <w:ind w:left="227"/>
              <w:rPr>
                <w:rFonts w:ascii="Calibri" w:hAnsi="Calibri" w:cs="Calibri"/>
              </w:rPr>
            </w:pPr>
            <w:r w:rsidRPr="0071768C">
              <w:rPr>
                <w:rFonts w:ascii="Teko" w:hAnsi="Teko" w:cs="Teko"/>
                <w:spacing w:val="40"/>
                <w:sz w:val="56"/>
                <w:szCs w:val="56"/>
              </w:rPr>
              <w:t>$6</w:t>
            </w:r>
            <w:r>
              <w:rPr>
                <w:rFonts w:ascii="Teko" w:hAnsi="Teko" w:cs="Teko"/>
                <w:spacing w:val="40"/>
                <w:sz w:val="56"/>
                <w:szCs w:val="56"/>
              </w:rPr>
              <w:t>5</w:t>
            </w:r>
          </w:p>
        </w:tc>
      </w:tr>
      <w:tr w:rsidR="00D97FA6" w:rsidRPr="003F2E94" w14:paraId="6328E031" w14:textId="77777777" w:rsidTr="009447D5">
        <w:trPr>
          <w:jc w:val="center"/>
        </w:trPr>
        <w:tc>
          <w:tcPr>
            <w:tcW w:w="3681" w:type="dxa"/>
            <w:vAlign w:val="center"/>
          </w:tcPr>
          <w:p w14:paraId="423CA599" w14:textId="7A70CEFE" w:rsidR="00D97FA6" w:rsidRPr="003F2E94" w:rsidRDefault="00D97FA6" w:rsidP="00D97FA6">
            <w:pPr>
              <w:spacing w:before="360" w:after="360"/>
              <w:rPr>
                <w:rFonts w:ascii="Calibri" w:hAnsi="Calibri" w:cs="Calibri"/>
              </w:rPr>
            </w:pPr>
            <w:r w:rsidRPr="003F2E94">
              <w:rPr>
                <w:rFonts w:ascii="Calibri" w:hAnsi="Calibri" w:cs="Calibri"/>
                <w:noProof/>
              </w:rPr>
              <w:drawing>
                <wp:inline distT="0" distB="0" distL="0" distR="0" wp14:anchorId="2289615E" wp14:editId="54C1E2BA">
                  <wp:extent cx="2160000" cy="1444890"/>
                  <wp:effectExtent l="0" t="0" r="0" b="3175"/>
                  <wp:docPr id="28631874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318747" name="Picture 286318747"/>
                          <pic:cNvPicPr/>
                        </pic:nvPicPr>
                        <pic:blipFill rotWithShape="1">
                          <a:blip r:embed="rId11"/>
                          <a:srcRect l="13480" r="5310" b="18431"/>
                          <a:stretch/>
                        </pic:blipFill>
                        <pic:spPr bwMode="auto">
                          <a:xfrm>
                            <a:off x="0" y="0"/>
                            <a:ext cx="2160000" cy="14448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7" w:type="dxa"/>
            <w:vAlign w:val="center"/>
          </w:tcPr>
          <w:p w14:paraId="00057C4F" w14:textId="77777777" w:rsidR="00D97FA6" w:rsidRDefault="00D97FA6" w:rsidP="00D97FA6">
            <w:pPr>
              <w:spacing w:before="120" w:after="120"/>
              <w:ind w:left="227"/>
              <w:rPr>
                <w:rFonts w:ascii="Calibri" w:hAnsi="Calibri" w:cs="Calibri"/>
                <w:b/>
                <w:bCs/>
                <w:sz w:val="36"/>
                <w:szCs w:val="36"/>
              </w:rPr>
            </w:pPr>
            <w:r w:rsidRPr="0071768C">
              <w:rPr>
                <w:rFonts w:ascii="Calibri" w:hAnsi="Calibri" w:cs="Calibri"/>
                <w:b/>
                <w:bCs/>
                <w:sz w:val="36"/>
                <w:szCs w:val="36"/>
              </w:rPr>
              <w:t>HOT STONE THERAPY</w:t>
            </w:r>
          </w:p>
          <w:p w14:paraId="6D7E83AA" w14:textId="77777777" w:rsidR="00D97FA6" w:rsidRPr="00D97FA6" w:rsidRDefault="00D97FA6" w:rsidP="00D97FA6">
            <w:pPr>
              <w:spacing w:before="120" w:after="120"/>
              <w:ind w:left="227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 w:rsidRPr="00D97FA6">
              <w:rPr>
                <w:rFonts w:ascii="Calibri" w:hAnsi="Calibri" w:cs="Calibri"/>
                <w:sz w:val="28"/>
                <w:szCs w:val="28"/>
              </w:rPr>
              <w:t>Therapeutic massage for 60 minutes using heated stones to relieve deep muscle tension and promote relaxation.</w:t>
            </w:r>
          </w:p>
          <w:p w14:paraId="26C4B38D" w14:textId="77777777" w:rsidR="00D97FA6" w:rsidRPr="003F2E94" w:rsidRDefault="00D97FA6" w:rsidP="00D97FA6">
            <w:pPr>
              <w:spacing w:before="240" w:after="240"/>
              <w:ind w:left="227"/>
              <w:rPr>
                <w:rFonts w:ascii="Calibri" w:hAnsi="Calibri" w:cs="Calibri"/>
              </w:rPr>
            </w:pPr>
            <w:r w:rsidRPr="0071768C">
              <w:rPr>
                <w:rFonts w:ascii="Teko" w:hAnsi="Teko" w:cs="Teko"/>
                <w:spacing w:val="40"/>
                <w:sz w:val="56"/>
                <w:szCs w:val="56"/>
              </w:rPr>
              <w:t>$</w:t>
            </w:r>
            <w:r>
              <w:rPr>
                <w:rFonts w:ascii="Teko" w:hAnsi="Teko" w:cs="Teko"/>
                <w:spacing w:val="40"/>
                <w:sz w:val="56"/>
                <w:szCs w:val="56"/>
              </w:rPr>
              <w:t>75</w:t>
            </w:r>
          </w:p>
        </w:tc>
      </w:tr>
    </w:tbl>
    <w:p w14:paraId="27C89BD5" w14:textId="0C371627" w:rsidR="006C313D" w:rsidRDefault="008303FF">
      <w:pPr>
        <w:rPr>
          <w:rFonts w:ascii="Calibri" w:hAnsi="Calibri" w:cs="Calibri"/>
        </w:rPr>
      </w:pPr>
      <w:r>
        <w:rPr>
          <w:rFonts w:ascii="Calibri" w:hAnsi="Calibri" w:cs="Calibri"/>
        </w:rPr>
        <w:tab/>
      </w:r>
    </w:p>
    <w:p w14:paraId="5C9AD2CA" w14:textId="1A536A8F" w:rsidR="008303FF" w:rsidRDefault="008303FF">
      <w:pPr>
        <w:rPr>
          <w:rFonts w:ascii="Calibri" w:hAnsi="Calibri" w:cs="Calibri"/>
        </w:rPr>
      </w:pPr>
    </w:p>
    <w:p w14:paraId="395FFBB7" w14:textId="4D3B4228" w:rsidR="00D97FA6" w:rsidRDefault="00D97FA6">
      <w:pPr>
        <w:rPr>
          <w:rFonts w:ascii="Calibri" w:hAnsi="Calibri" w:cs="Calibri"/>
          <w:b/>
          <w:bCs/>
        </w:rPr>
      </w:pPr>
    </w:p>
    <w:p w14:paraId="41973889" w14:textId="435D7C6F" w:rsidR="008E7AA0" w:rsidRPr="003F2E94" w:rsidRDefault="008E7AA0">
      <w:pPr>
        <w:rPr>
          <w:rFonts w:ascii="Calibri" w:hAnsi="Calibri" w:cs="Calibri"/>
        </w:rPr>
      </w:pPr>
    </w:p>
    <w:sectPr w:rsidR="008E7AA0" w:rsidRPr="003F2E94" w:rsidSect="00360598">
      <w:pgSz w:w="11900" w:h="16840"/>
      <w:pgMar w:top="278" w:right="1800" w:bottom="0" w:left="1800" w:header="278" w:footer="27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B39761" w14:textId="77777777" w:rsidR="00EF7F92" w:rsidRDefault="00EF7F92" w:rsidP="0071768C">
      <w:pPr>
        <w:spacing w:after="0" w:line="240" w:lineRule="auto"/>
      </w:pPr>
      <w:r>
        <w:separator/>
      </w:r>
    </w:p>
  </w:endnote>
  <w:endnote w:type="continuationSeparator" w:id="0">
    <w:p w14:paraId="0FA60125" w14:textId="77777777" w:rsidR="00EF7F92" w:rsidRDefault="00EF7F92" w:rsidP="007176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pitch w:val="fixed"/>
    <w:sig w:usb0="E0002AFF" w:usb1="C0007843" w:usb2="00000009" w:usb3="00000000" w:csb0="000001FF" w:csb1="00000000"/>
  </w:font>
  <w:font w:name="Ms Madi">
    <w:altName w:val="Calibri"/>
    <w:charset w:val="4D"/>
    <w:family w:val="auto"/>
    <w:pitch w:val="variable"/>
    <w:sig w:usb0="A00000FF" w:usb1="5000204B" w:usb2="00000000" w:usb3="00000000" w:csb0="00000193" w:csb1="00000000"/>
  </w:font>
  <w:font w:name="Teko">
    <w:altName w:val="Mangal"/>
    <w:charset w:val="00"/>
    <w:family w:val="auto"/>
    <w:pitch w:val="variable"/>
    <w:sig w:usb0="8000802F" w:usb1="4000204A" w:usb2="00000008" w:usb3="00000000" w:csb0="0000009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73F770" w14:textId="77777777" w:rsidR="00EF7F92" w:rsidRDefault="00EF7F92" w:rsidP="0071768C">
      <w:pPr>
        <w:spacing w:after="0" w:line="240" w:lineRule="auto"/>
      </w:pPr>
      <w:r>
        <w:separator/>
      </w:r>
    </w:p>
  </w:footnote>
  <w:footnote w:type="continuationSeparator" w:id="0">
    <w:p w14:paraId="46B2743C" w14:textId="77777777" w:rsidR="00EF7F92" w:rsidRDefault="00EF7F92" w:rsidP="007176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32272FB3"/>
    <w:multiLevelType w:val="hybridMultilevel"/>
    <w:tmpl w:val="229C2F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90121060">
    <w:abstractNumId w:val="8"/>
  </w:num>
  <w:num w:numId="2" w16cid:durableId="1490488307">
    <w:abstractNumId w:val="6"/>
  </w:num>
  <w:num w:numId="3" w16cid:durableId="1967589466">
    <w:abstractNumId w:val="5"/>
  </w:num>
  <w:num w:numId="4" w16cid:durableId="352609803">
    <w:abstractNumId w:val="4"/>
  </w:num>
  <w:num w:numId="5" w16cid:durableId="239751636">
    <w:abstractNumId w:val="7"/>
  </w:num>
  <w:num w:numId="6" w16cid:durableId="240407369">
    <w:abstractNumId w:val="3"/>
  </w:num>
  <w:num w:numId="7" w16cid:durableId="931427758">
    <w:abstractNumId w:val="2"/>
  </w:num>
  <w:num w:numId="8" w16cid:durableId="1195773027">
    <w:abstractNumId w:val="1"/>
  </w:num>
  <w:num w:numId="9" w16cid:durableId="762798478">
    <w:abstractNumId w:val="0"/>
  </w:num>
  <w:num w:numId="10" w16cid:durableId="37670755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34616"/>
    <w:rsid w:val="0006063C"/>
    <w:rsid w:val="000A480D"/>
    <w:rsid w:val="0015074B"/>
    <w:rsid w:val="0029639D"/>
    <w:rsid w:val="002A4F88"/>
    <w:rsid w:val="00326F90"/>
    <w:rsid w:val="003310DA"/>
    <w:rsid w:val="00360598"/>
    <w:rsid w:val="003E1E7A"/>
    <w:rsid w:val="003F2E94"/>
    <w:rsid w:val="0043212C"/>
    <w:rsid w:val="00475A2D"/>
    <w:rsid w:val="005C503F"/>
    <w:rsid w:val="00631B9E"/>
    <w:rsid w:val="006C313D"/>
    <w:rsid w:val="0071768C"/>
    <w:rsid w:val="008303FF"/>
    <w:rsid w:val="008E7AA0"/>
    <w:rsid w:val="008F4FF9"/>
    <w:rsid w:val="009447D5"/>
    <w:rsid w:val="0096021F"/>
    <w:rsid w:val="00A324FA"/>
    <w:rsid w:val="00AA1D8D"/>
    <w:rsid w:val="00B47730"/>
    <w:rsid w:val="00BA3427"/>
    <w:rsid w:val="00C54D29"/>
    <w:rsid w:val="00CB0664"/>
    <w:rsid w:val="00CE0BEB"/>
    <w:rsid w:val="00D97FA6"/>
    <w:rsid w:val="00EF7F92"/>
    <w:rsid w:val="00FC693F"/>
    <w:rsid w:val="00FF25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C603936"/>
  <w14:defaultImageDpi w14:val="300"/>
  <w15:docId w15:val="{E4507B0E-4D86-E345-B27B-737404CAAF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Hyperlink">
    <w:name w:val="Hyperlink"/>
    <w:basedOn w:val="DefaultParagraphFont"/>
    <w:uiPriority w:val="99"/>
    <w:unhideWhenUsed/>
    <w:rsid w:val="008303F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303FF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9447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77</Words>
  <Characters>444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520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Muhammad Khalid Farooq</cp:lastModifiedBy>
  <cp:revision>14</cp:revision>
  <dcterms:created xsi:type="dcterms:W3CDTF">2024-08-28T14:22:00Z</dcterms:created>
  <dcterms:modified xsi:type="dcterms:W3CDTF">2024-10-24T07:57:00Z</dcterms:modified>
  <cp:category/>
</cp:coreProperties>
</file>